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1C9E" w14:textId="44317B23" w:rsidR="00DC6CDD" w:rsidRPr="007273A1" w:rsidRDefault="00DC6CDD" w:rsidP="00305942">
      <w:pPr>
        <w:jc w:val="center"/>
        <w:rPr>
          <w:rFonts w:asciiTheme="majorHAnsi" w:eastAsiaTheme="majorEastAsia" w:hAnsiTheme="majorHAnsi" w:cstheme="majorBidi"/>
          <w:b/>
          <w:bCs/>
          <w:sz w:val="28"/>
          <w:szCs w:val="28"/>
          <w:lang w:val="pl-PL"/>
        </w:rPr>
      </w:pPr>
      <w:r w:rsidRPr="007273A1">
        <w:rPr>
          <w:rFonts w:asciiTheme="majorHAnsi" w:eastAsiaTheme="majorEastAsia" w:hAnsiTheme="majorHAnsi" w:cstheme="majorBidi"/>
          <w:b/>
          <w:bCs/>
          <w:sz w:val="28"/>
          <w:szCs w:val="28"/>
          <w:lang w:val="pl-PL"/>
        </w:rPr>
        <w:t>KLAUZULA INFORMACYJNA</w:t>
      </w:r>
    </w:p>
    <w:p w14:paraId="361B6524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Zgodnie art. 13 ust. 1 i 2 rozporządzenia Parlamentu Europejskiego i Rady (UE) 2016/679 z dnia 27 kwietnia 2016r. w sprawie ochrony osób fizycznych w związku z przetwarzaniem danych osobowych i w sprawie swobodnego przepływu takich danych oraz uchylenia dyrektywy 95/46/WE (Dz. Urz. UE L 119/1 z 4.5.2016r.), dalej RODO, informuję, że: </w:t>
      </w:r>
    </w:p>
    <w:p w14:paraId="5EB69307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1. Administratorem Pani/Pana danych osobowych jest firma …... </w:t>
      </w:r>
      <w:r w:rsidR="00305942"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</w:t>
      </w:r>
    </w:p>
    <w:p w14:paraId="57207842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2. Pani/Pana dane osobowe przetwarzane będą w celu realizacji praw i obowiązków, tj.: </w:t>
      </w:r>
    </w:p>
    <w:p w14:paraId="17F02252" w14:textId="77777777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rozliczeń z Urzędem Skarbowym (Ustawa z dnia 26.07.1991 r. o podatku dochodowym od osób fizycznych Dz. U. 1991 nr 80 poz. 350 z późn. zm.), </w:t>
      </w:r>
    </w:p>
    <w:p w14:paraId="6E594D1F" w14:textId="3756CC80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rozliczeń z Zakładem Ubezpieczeń Społecznych (Ustawa z dnia 13.10.1998r o systemie ubezpieczeń społecznych Dz. U. 1998 nr 137 poz. 887 z późn. zm.); </w:t>
      </w:r>
    </w:p>
    <w:p w14:paraId="14244B2B" w14:textId="77777777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ustalenia wymiaru przysługującego urlopu wypoczynkowego (Ustawa Kodeks Pracy Dz. U. 1974 nr 24 poz. 141 z późn. zm.), </w:t>
      </w:r>
    </w:p>
    <w:p w14:paraId="5D37F886" w14:textId="77777777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zawiadomienia członka rodziny w razie wypadku pracownika; </w:t>
      </w:r>
    </w:p>
    <w:p w14:paraId="65E4DD6F" w14:textId="77777777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późniejszej archiwizacji przez okres 10 lat od zakończenia pracy (Rozporządzeniu Ministra Pracy i Polityki Socjalnej z 28 maja 1996 roku w sprawie zakresu prowadzenia przez pracodawców dokumentacji w sprawach związanych ze stosunkiem pracy oraz sposobu prowadzenia akt osobowych pracownika Dz. U z 1996r nr 62 poz. 286 ze zm.); </w:t>
      </w:r>
    </w:p>
    <w:p w14:paraId="316A5E27" w14:textId="77777777" w:rsidR="00305942" w:rsidRPr="00305942" w:rsidRDefault="00DC6CDD" w:rsidP="00305942">
      <w:pPr>
        <w:pStyle w:val="Bezodstpw"/>
        <w:rPr>
          <w:rFonts w:asciiTheme="majorHAnsi" w:hAnsiTheme="majorHAnsi" w:cstheme="majorHAnsi"/>
          <w:sz w:val="20"/>
          <w:szCs w:val="20"/>
          <w:lang w:val="pl-PL"/>
        </w:rPr>
      </w:pPr>
      <w:r w:rsidRPr="00305942">
        <w:rPr>
          <w:rFonts w:asciiTheme="majorHAnsi" w:hAnsiTheme="majorHAnsi" w:cstheme="majorHAnsi"/>
          <w:sz w:val="20"/>
          <w:szCs w:val="20"/>
          <w:lang w:val="pl-PL"/>
        </w:rPr>
        <w:t xml:space="preserve">• w celu wystawienia świadectwa pracy w razie zakończenia stosunku pracy (Ustawa Kodeks Pracy Dz. U. 1974 nr 24 poz. 141 z późn. zm). </w:t>
      </w:r>
    </w:p>
    <w:p w14:paraId="6ABFAC5C" w14:textId="77777777" w:rsidR="00305942" w:rsidRDefault="00305942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</w:p>
    <w:p w14:paraId="2C811E29" w14:textId="5274ED4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3. Odbiorcą Pani/Pana danych osobowych będzie Biuro Rachunkowe ….. z siedzibą w …. NIP: …... </w:t>
      </w:r>
    </w:p>
    <w:p w14:paraId="66083779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4. Pani/Pana dane osobowe będą przechowywane przez okres trwania stosunku pracy oraz w obowiązkowym okresie przechowywania dokumentacji związanej ze stosunkiem pracy i akt osobowych, ustalonym zgodnie z odrębnymi przepisami. </w:t>
      </w:r>
    </w:p>
    <w:p w14:paraId="458BB878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5. Posiada Pani/Pan prawo dostępu do treści swoich danych oraz prawo ich sprostowana, usunięcia, ograniczenia przetwarzania, prawo do przenoszenia danych, prawo wniesienia sprzeciwu, prawo do cofnięcia zgody w dowolnym momencie bez wpływu na zgodność z prawem przetwarzania, którego dokonano na podstawie zgody przed jej cofnięciem. </w:t>
      </w:r>
    </w:p>
    <w:p w14:paraId="589A5938" w14:textId="77777777" w:rsidR="00305942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6. W sytuacji, gdy uzna Pani/Pan, że przetwarzanie podanych danych osobowych narusza przepisy RODO posiada Pan/Pani prawo do wniesienie skargi do organu nadzorczego w Polsce – Prezesa Urzędu Ochrony Danych Osobowych. Podanie przez Panią/Pana danych osobowych jest wymogiem ustawowym; ich nieprzekazanie spowoduje niemożność realizacji zawartej umowy o pracę i związanych z nią obowiązków podatkowo – składkowych. </w:t>
      </w:r>
    </w:p>
    <w:p w14:paraId="062ED4E1" w14:textId="77777777" w:rsidR="00305942" w:rsidRPr="00305942" w:rsidRDefault="00305942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</w:p>
    <w:p w14:paraId="07BED01F" w14:textId="097ACD68" w:rsidR="00DC6CDD" w:rsidRP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…………………………………. </w:t>
      </w:r>
      <w:r w:rsidR="00305942"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                          </w:t>
      </w:r>
      <w:r w:rsid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                                              </w:t>
      </w:r>
      <w:r w:rsidR="00305942"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   </w:t>
      </w: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………………………………………. </w:t>
      </w:r>
    </w:p>
    <w:p w14:paraId="15929792" w14:textId="77777777" w:rsidR="00305942" w:rsidRDefault="00DC6CDD" w:rsidP="00DC6CDD">
      <w:pPr>
        <w:rPr>
          <w:rFonts w:asciiTheme="majorHAnsi" w:eastAsiaTheme="majorEastAsia" w:hAnsiTheme="majorHAnsi" w:cstheme="majorBidi"/>
          <w:sz w:val="20"/>
          <w:szCs w:val="20"/>
          <w:lang w:val="pl-PL"/>
        </w:rPr>
      </w:pP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Podpis Pracownika </w:t>
      </w:r>
      <w:r w:rsidR="00305942"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                                         </w:t>
      </w:r>
      <w:r w:rsid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                                         </w:t>
      </w:r>
      <w:r w:rsidR="00305942"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       </w:t>
      </w:r>
      <w:r w:rsidRPr="00305942">
        <w:rPr>
          <w:rFonts w:asciiTheme="majorHAnsi" w:eastAsiaTheme="majorEastAsia" w:hAnsiTheme="majorHAnsi" w:cstheme="majorBidi"/>
          <w:sz w:val="20"/>
          <w:szCs w:val="20"/>
          <w:lang w:val="pl-PL"/>
        </w:rPr>
        <w:t xml:space="preserve">Podpis Pracodawcy </w:t>
      </w:r>
    </w:p>
    <w:sectPr w:rsidR="00305942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6235" w14:textId="77777777" w:rsidR="00582CB2" w:rsidRDefault="00582CB2" w:rsidP="00F125E7">
      <w:pPr>
        <w:spacing w:after="0" w:line="240" w:lineRule="auto"/>
      </w:pPr>
      <w:r>
        <w:separator/>
      </w:r>
    </w:p>
  </w:endnote>
  <w:endnote w:type="continuationSeparator" w:id="0">
    <w:p w14:paraId="08B84C14" w14:textId="77777777" w:rsidR="00582CB2" w:rsidRDefault="00582CB2" w:rsidP="00F12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BE75" w14:textId="77777777" w:rsidR="00F125E7" w:rsidRDefault="00F125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7432" w14:textId="6D65F886" w:rsidR="00F125E7" w:rsidRPr="003A5E8A" w:rsidRDefault="00F125E7" w:rsidP="00F125E7">
    <w:pPr>
      <w:pStyle w:val="Stopka"/>
      <w:rPr>
        <w:lang w:val="pl-PL"/>
      </w:rPr>
    </w:pPr>
    <w:r w:rsidRPr="003A5E8A">
      <w:rPr>
        <w:noProof/>
        <w:lang w:val="pl-PL"/>
      </w:rPr>
      <w:drawing>
        <wp:inline distT="0" distB="0" distL="0" distR="0" wp14:anchorId="6B2A4D8C" wp14:editId="50EDDFC1">
          <wp:extent cx="504825" cy="504825"/>
          <wp:effectExtent l="0" t="0" r="9525" b="9525"/>
          <wp:docPr id="18298525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A5E8A">
      <w:rPr>
        <w:lang w:val="pl-PL"/>
      </w:rPr>
      <w:t xml:space="preserve"> DRUK PRZYGOTOWANY PRZEZ BIURO RACHUNKOWE SMOLAREK</w:t>
    </w:r>
  </w:p>
  <w:p w14:paraId="17B5D9CC" w14:textId="0F272FEB" w:rsidR="00F125E7" w:rsidRPr="00F125E7" w:rsidRDefault="00F125E7">
    <w:pPr>
      <w:pStyle w:val="Stopka"/>
      <w:rPr>
        <w:lang w:val="pl-PL"/>
      </w:rPr>
    </w:pPr>
  </w:p>
  <w:p w14:paraId="2F2203A3" w14:textId="77777777" w:rsidR="00F125E7" w:rsidRPr="00F125E7" w:rsidRDefault="00F125E7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A647" w14:textId="77777777" w:rsidR="00F125E7" w:rsidRDefault="00F125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3AC3" w14:textId="77777777" w:rsidR="00582CB2" w:rsidRDefault="00582CB2" w:rsidP="00F125E7">
      <w:pPr>
        <w:spacing w:after="0" w:line="240" w:lineRule="auto"/>
      </w:pPr>
      <w:r>
        <w:separator/>
      </w:r>
    </w:p>
  </w:footnote>
  <w:footnote w:type="continuationSeparator" w:id="0">
    <w:p w14:paraId="63A48F2E" w14:textId="77777777" w:rsidR="00582CB2" w:rsidRDefault="00582CB2" w:rsidP="00F12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69D3" w14:textId="77777777" w:rsidR="00F125E7" w:rsidRDefault="00F125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C7E4F" w14:textId="77777777" w:rsidR="00F125E7" w:rsidRDefault="00F125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0C90" w14:textId="77777777" w:rsidR="00F125E7" w:rsidRDefault="00F125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9846325">
    <w:abstractNumId w:val="8"/>
  </w:num>
  <w:num w:numId="2" w16cid:durableId="433747567">
    <w:abstractNumId w:val="6"/>
  </w:num>
  <w:num w:numId="3" w16cid:durableId="1968319605">
    <w:abstractNumId w:val="5"/>
  </w:num>
  <w:num w:numId="4" w16cid:durableId="237328481">
    <w:abstractNumId w:val="4"/>
  </w:num>
  <w:num w:numId="5" w16cid:durableId="537935580">
    <w:abstractNumId w:val="7"/>
  </w:num>
  <w:num w:numId="6" w16cid:durableId="1485588957">
    <w:abstractNumId w:val="3"/>
  </w:num>
  <w:num w:numId="7" w16cid:durableId="1031345024">
    <w:abstractNumId w:val="2"/>
  </w:num>
  <w:num w:numId="8" w16cid:durableId="90780051">
    <w:abstractNumId w:val="1"/>
  </w:num>
  <w:num w:numId="9" w16cid:durableId="51504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4323"/>
    <w:rsid w:val="0015074B"/>
    <w:rsid w:val="0029639D"/>
    <w:rsid w:val="00305942"/>
    <w:rsid w:val="00326F90"/>
    <w:rsid w:val="0040427E"/>
    <w:rsid w:val="004A600B"/>
    <w:rsid w:val="00571A82"/>
    <w:rsid w:val="00582CB2"/>
    <w:rsid w:val="005D2E7D"/>
    <w:rsid w:val="006D152A"/>
    <w:rsid w:val="007273A1"/>
    <w:rsid w:val="007E456C"/>
    <w:rsid w:val="00900868"/>
    <w:rsid w:val="00AA1D8D"/>
    <w:rsid w:val="00B3068D"/>
    <w:rsid w:val="00B47730"/>
    <w:rsid w:val="00CB0664"/>
    <w:rsid w:val="00D71404"/>
    <w:rsid w:val="00DC6CDD"/>
    <w:rsid w:val="00F125E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F26A38"/>
  <w14:defaultImageDpi w14:val="300"/>
  <w15:docId w15:val="{DEBA0631-2FD3-4030-8982-A84BBA87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Elżbieta Koźlicka</cp:lastModifiedBy>
  <cp:revision>6</cp:revision>
  <dcterms:created xsi:type="dcterms:W3CDTF">2026-02-18T13:37:00Z</dcterms:created>
  <dcterms:modified xsi:type="dcterms:W3CDTF">2026-02-20T12:14:00Z</dcterms:modified>
  <cp:category/>
</cp:coreProperties>
</file>